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39F51" w14:textId="77777777" w:rsidR="008F5380" w:rsidRPr="00C04E5B" w:rsidRDefault="00000000">
      <w:pPr>
        <w:pStyle w:val="Ttulo1"/>
        <w:rPr>
          <w:lang w:val="es-ES"/>
        </w:rPr>
      </w:pPr>
      <w:r w:rsidRPr="00C04E5B">
        <w:rPr>
          <w:lang w:val="es-ES"/>
        </w:rPr>
        <w:t>RÚBRICA DE INTERPRETACIÓN E DANZA (CA6.2, CA6.6)</w:t>
      </w:r>
    </w:p>
    <w:p w14:paraId="05F1E16B" w14:textId="053482E7" w:rsidR="008F5380" w:rsidRPr="00C04E5B" w:rsidRDefault="00000000">
      <w:pPr>
        <w:rPr>
          <w:lang w:val="es-ES"/>
        </w:rPr>
      </w:pPr>
      <w:r w:rsidRPr="00C04E5B">
        <w:rPr>
          <w:lang w:val="es-ES"/>
        </w:rPr>
        <w:t xml:space="preserve">Esta rúbrica serve para avaliar a interpretación musical e a danza do alumnado en relación coa coordinación, ritmo, </w:t>
      </w:r>
      <w:proofErr w:type="spellStart"/>
      <w:r w:rsidRPr="00C04E5B">
        <w:rPr>
          <w:lang w:val="es-ES"/>
        </w:rPr>
        <w:t>execución</w:t>
      </w:r>
      <w:proofErr w:type="spellEnd"/>
      <w:r w:rsidRPr="00C04E5B">
        <w:rPr>
          <w:lang w:val="es-ES"/>
        </w:rPr>
        <w:t xml:space="preserve"> e comprensión da </w:t>
      </w:r>
      <w:proofErr w:type="spellStart"/>
      <w:r w:rsidRPr="00C04E5B">
        <w:rPr>
          <w:lang w:val="es-ES"/>
        </w:rPr>
        <w:t>linguaxe</w:t>
      </w:r>
      <w:proofErr w:type="spellEnd"/>
      <w:r w:rsidRPr="00C04E5B">
        <w:rPr>
          <w:lang w:val="es-ES"/>
        </w:rPr>
        <w:t xml:space="preserve"> musical a través dos pictogramas de pan e </w:t>
      </w:r>
      <w:proofErr w:type="spellStart"/>
      <w:r w:rsidRPr="00C04E5B">
        <w:rPr>
          <w:lang w:val="es-ES"/>
        </w:rPr>
        <w:t>queixo</w:t>
      </w:r>
      <w:proofErr w:type="spellEnd"/>
      <w:r w:rsidRPr="00C04E5B">
        <w:rPr>
          <w:lang w:val="es-ES"/>
        </w:rPr>
        <w:t>.</w:t>
      </w:r>
      <w:r w:rsidRPr="00C04E5B">
        <w:rPr>
          <w:lang w:val="es-ES"/>
        </w:rPr>
        <w:br/>
        <w:t xml:space="preserve">INSTRUMENTO DE AVALIACIÓN: Observación durante as </w:t>
      </w:r>
      <w:proofErr w:type="spellStart"/>
      <w:r w:rsidRPr="00C04E5B">
        <w:rPr>
          <w:lang w:val="es-ES"/>
        </w:rPr>
        <w:t>sesións</w:t>
      </w:r>
      <w:proofErr w:type="spellEnd"/>
      <w:r w:rsidRPr="00C04E5B">
        <w:rPr>
          <w:lang w:val="es-ES"/>
        </w:rPr>
        <w:t xml:space="preserve"> prácticas de percusión corporal </w:t>
      </w:r>
      <w:proofErr w:type="gramStart"/>
      <w:r w:rsidRPr="00C04E5B">
        <w:rPr>
          <w:lang w:val="es-ES"/>
        </w:rPr>
        <w:t>e</w:t>
      </w:r>
      <w:proofErr w:type="gramEnd"/>
      <w:r w:rsidRPr="00C04E5B">
        <w:rPr>
          <w:lang w:val="es-ES"/>
        </w:rPr>
        <w:t xml:space="preserve"> danza.</w:t>
      </w:r>
    </w:p>
    <w:p w14:paraId="2B617082" w14:textId="77777777" w:rsidR="008F5380" w:rsidRPr="00C04E5B" w:rsidRDefault="00000000">
      <w:pPr>
        <w:rPr>
          <w:lang w:val="es-ES"/>
        </w:rPr>
      </w:pPr>
      <w:r w:rsidRPr="00C04E5B">
        <w:rPr>
          <w:lang w:val="es-ES"/>
        </w:rPr>
        <w:t xml:space="preserve">MOMENTO DE RECOLLIDA: Durante as </w:t>
      </w:r>
      <w:proofErr w:type="spellStart"/>
      <w:r w:rsidRPr="00C04E5B">
        <w:rPr>
          <w:lang w:val="es-ES"/>
        </w:rPr>
        <w:t>sesións</w:t>
      </w:r>
      <w:proofErr w:type="spellEnd"/>
      <w:r w:rsidRPr="00C04E5B">
        <w:rPr>
          <w:lang w:val="es-ES"/>
        </w:rPr>
        <w:t xml:space="preserve"> de interpretación </w:t>
      </w:r>
      <w:proofErr w:type="gramStart"/>
      <w:r w:rsidRPr="00C04E5B">
        <w:rPr>
          <w:lang w:val="es-ES"/>
        </w:rPr>
        <w:t>e</w:t>
      </w:r>
      <w:proofErr w:type="gramEnd"/>
      <w:r w:rsidRPr="00C04E5B">
        <w:rPr>
          <w:lang w:val="es-ES"/>
        </w:rPr>
        <w:t xml:space="preserve"> danza.</w:t>
      </w:r>
      <w:r w:rsidRPr="00C04E5B">
        <w:rPr>
          <w:lang w:val="es-ES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16"/>
        <w:gridCol w:w="1717"/>
        <w:gridCol w:w="1717"/>
        <w:gridCol w:w="1707"/>
        <w:gridCol w:w="1773"/>
      </w:tblGrid>
      <w:tr w:rsidR="008F5380" w14:paraId="569CAB2D" w14:textId="77777777" w:rsidTr="00C04E5B">
        <w:tc>
          <w:tcPr>
            <w:tcW w:w="1728" w:type="dxa"/>
          </w:tcPr>
          <w:p w14:paraId="5425EC43" w14:textId="77777777" w:rsidR="008F5380" w:rsidRDefault="00000000">
            <w:proofErr w:type="spellStart"/>
            <w:r>
              <w:t>Criterio</w:t>
            </w:r>
            <w:proofErr w:type="spellEnd"/>
          </w:p>
        </w:tc>
        <w:tc>
          <w:tcPr>
            <w:tcW w:w="1728" w:type="dxa"/>
          </w:tcPr>
          <w:p w14:paraId="4DE5B9A7" w14:textId="77777777" w:rsidR="008F5380" w:rsidRDefault="00000000">
            <w:r>
              <w:t>4 - Excelente 🌟</w:t>
            </w:r>
          </w:p>
        </w:tc>
        <w:tc>
          <w:tcPr>
            <w:tcW w:w="1728" w:type="dxa"/>
          </w:tcPr>
          <w:p w14:paraId="01102A6B" w14:textId="77777777" w:rsidR="008F5380" w:rsidRDefault="00000000">
            <w:r>
              <w:t>3 - Ben ✅</w:t>
            </w:r>
          </w:p>
        </w:tc>
        <w:tc>
          <w:tcPr>
            <w:tcW w:w="1728" w:type="dxa"/>
          </w:tcPr>
          <w:p w14:paraId="6437E9D1" w14:textId="77777777" w:rsidR="008F5380" w:rsidRDefault="00000000">
            <w:r>
              <w:t>2 - Regular ⚠️</w:t>
            </w:r>
          </w:p>
        </w:tc>
        <w:tc>
          <w:tcPr>
            <w:tcW w:w="1773" w:type="dxa"/>
          </w:tcPr>
          <w:p w14:paraId="5011D171" w14:textId="77777777" w:rsidR="008F5380" w:rsidRDefault="00000000">
            <w:r>
              <w:t>1 - Precisa mellora ❌</w:t>
            </w:r>
          </w:p>
        </w:tc>
      </w:tr>
      <w:tr w:rsidR="008F5380" w:rsidRPr="00C04E5B" w14:paraId="63C6B56C" w14:textId="77777777" w:rsidTr="00C04E5B">
        <w:tc>
          <w:tcPr>
            <w:tcW w:w="1728" w:type="dxa"/>
          </w:tcPr>
          <w:p w14:paraId="535FAFFE" w14:textId="77777777" w:rsidR="008F5380" w:rsidRPr="00C04E5B" w:rsidRDefault="00000000">
            <w:pPr>
              <w:rPr>
                <w:lang w:val="es-ES"/>
              </w:rPr>
            </w:pPr>
            <w:r w:rsidRPr="00C04E5B">
              <w:rPr>
                <w:lang w:val="es-ES"/>
              </w:rPr>
              <w:t>1</w:t>
            </w:r>
            <w:r>
              <w:t>️</w:t>
            </w:r>
            <w:r w:rsidRPr="00C04E5B">
              <w:rPr>
                <w:lang w:val="es-ES"/>
              </w:rPr>
              <w:t xml:space="preserve">⃣ CA6.2. Coordinación e </w:t>
            </w:r>
            <w:proofErr w:type="spellStart"/>
            <w:r w:rsidRPr="00C04E5B">
              <w:rPr>
                <w:lang w:val="es-ES"/>
              </w:rPr>
              <w:t>execución</w:t>
            </w:r>
            <w:proofErr w:type="spellEnd"/>
            <w:r w:rsidRPr="00C04E5B">
              <w:rPr>
                <w:lang w:val="es-ES"/>
              </w:rPr>
              <w:t xml:space="preserve"> </w:t>
            </w:r>
            <w:proofErr w:type="spellStart"/>
            <w:r w:rsidRPr="00C04E5B">
              <w:rPr>
                <w:lang w:val="es-ES"/>
              </w:rPr>
              <w:t>na</w:t>
            </w:r>
            <w:proofErr w:type="spellEnd"/>
            <w:r w:rsidRPr="00C04E5B">
              <w:rPr>
                <w:lang w:val="es-ES"/>
              </w:rPr>
              <w:t xml:space="preserve"> percusión </w:t>
            </w:r>
            <w:proofErr w:type="gramStart"/>
            <w:r w:rsidRPr="00C04E5B">
              <w:rPr>
                <w:lang w:val="es-ES"/>
              </w:rPr>
              <w:t>e</w:t>
            </w:r>
            <w:proofErr w:type="gramEnd"/>
            <w:r w:rsidRPr="00C04E5B">
              <w:rPr>
                <w:lang w:val="es-ES"/>
              </w:rPr>
              <w:t xml:space="preserve"> danza</w:t>
            </w:r>
            <w:r w:rsidRPr="00C04E5B">
              <w:rPr>
                <w:lang w:val="es-ES"/>
              </w:rPr>
              <w:br/>
              <w:t xml:space="preserve">(Mantén o pulso, sincronización e </w:t>
            </w:r>
            <w:proofErr w:type="spellStart"/>
            <w:r w:rsidRPr="00C04E5B">
              <w:rPr>
                <w:lang w:val="es-ES"/>
              </w:rPr>
              <w:t>execución</w:t>
            </w:r>
            <w:proofErr w:type="spellEnd"/>
            <w:r w:rsidRPr="00C04E5B">
              <w:rPr>
                <w:lang w:val="es-ES"/>
              </w:rPr>
              <w:t xml:space="preserve"> </w:t>
            </w:r>
            <w:proofErr w:type="spellStart"/>
            <w:r w:rsidRPr="00C04E5B">
              <w:rPr>
                <w:lang w:val="es-ES"/>
              </w:rPr>
              <w:t>axeitada</w:t>
            </w:r>
            <w:proofErr w:type="spellEnd"/>
            <w:r w:rsidRPr="00C04E5B">
              <w:rPr>
                <w:lang w:val="es-ES"/>
              </w:rPr>
              <w:t xml:space="preserve"> dos </w:t>
            </w:r>
            <w:proofErr w:type="spellStart"/>
            <w:r w:rsidRPr="00C04E5B">
              <w:rPr>
                <w:lang w:val="es-ES"/>
              </w:rPr>
              <w:t>movementos</w:t>
            </w:r>
            <w:proofErr w:type="spellEnd"/>
            <w:r w:rsidRPr="00C04E5B">
              <w:rPr>
                <w:lang w:val="es-ES"/>
              </w:rPr>
              <w:t xml:space="preserve"> </w:t>
            </w:r>
            <w:proofErr w:type="spellStart"/>
            <w:r w:rsidRPr="00C04E5B">
              <w:rPr>
                <w:lang w:val="es-ES"/>
              </w:rPr>
              <w:t>musicais</w:t>
            </w:r>
            <w:proofErr w:type="spellEnd"/>
            <w:r w:rsidRPr="00C04E5B">
              <w:rPr>
                <w:lang w:val="es-ES"/>
              </w:rPr>
              <w:t>)</w:t>
            </w:r>
          </w:p>
        </w:tc>
        <w:tc>
          <w:tcPr>
            <w:tcW w:w="1728" w:type="dxa"/>
          </w:tcPr>
          <w:p w14:paraId="18EF8A87" w14:textId="77777777" w:rsidR="008F5380" w:rsidRPr="00C04E5B" w:rsidRDefault="00000000">
            <w:pPr>
              <w:rPr>
                <w:lang w:val="es-ES"/>
              </w:rPr>
            </w:pPr>
            <w:r w:rsidRPr="00C04E5B">
              <w:rPr>
                <w:lang w:val="es-ES"/>
              </w:rPr>
              <w:t xml:space="preserve">Mantén o pulso con precisión, </w:t>
            </w:r>
            <w:proofErr w:type="spellStart"/>
            <w:r w:rsidRPr="00C04E5B">
              <w:rPr>
                <w:lang w:val="es-ES"/>
              </w:rPr>
              <w:t>executa</w:t>
            </w:r>
            <w:proofErr w:type="spellEnd"/>
            <w:r w:rsidRPr="00C04E5B">
              <w:rPr>
                <w:lang w:val="es-ES"/>
              </w:rPr>
              <w:t xml:space="preserve"> os </w:t>
            </w:r>
            <w:proofErr w:type="spellStart"/>
            <w:r w:rsidRPr="00C04E5B">
              <w:rPr>
                <w:lang w:val="es-ES"/>
              </w:rPr>
              <w:t>movementos</w:t>
            </w:r>
            <w:proofErr w:type="spellEnd"/>
            <w:r w:rsidRPr="00C04E5B">
              <w:rPr>
                <w:lang w:val="es-ES"/>
              </w:rPr>
              <w:t xml:space="preserve"> da danza con fluidez </w:t>
            </w:r>
            <w:proofErr w:type="gramStart"/>
            <w:r w:rsidRPr="00C04E5B">
              <w:rPr>
                <w:lang w:val="es-ES"/>
              </w:rPr>
              <w:t>e</w:t>
            </w:r>
            <w:proofErr w:type="gramEnd"/>
            <w:r w:rsidRPr="00C04E5B">
              <w:rPr>
                <w:lang w:val="es-ES"/>
              </w:rPr>
              <w:t xml:space="preserve"> participa activamente con expresión corporal adecuada.</w:t>
            </w:r>
          </w:p>
        </w:tc>
        <w:tc>
          <w:tcPr>
            <w:tcW w:w="1728" w:type="dxa"/>
          </w:tcPr>
          <w:p w14:paraId="38A21C0F" w14:textId="77777777" w:rsidR="008F5380" w:rsidRPr="00C04E5B" w:rsidRDefault="00000000">
            <w:pPr>
              <w:rPr>
                <w:lang w:val="es-ES"/>
              </w:rPr>
            </w:pPr>
            <w:r w:rsidRPr="00C04E5B">
              <w:rPr>
                <w:lang w:val="es-ES"/>
              </w:rPr>
              <w:t xml:space="preserve">Mantén o pulso con </w:t>
            </w:r>
            <w:proofErr w:type="spellStart"/>
            <w:r w:rsidRPr="00C04E5B">
              <w:rPr>
                <w:lang w:val="es-ES"/>
              </w:rPr>
              <w:t>pequenos</w:t>
            </w:r>
            <w:proofErr w:type="spellEnd"/>
            <w:r w:rsidRPr="00C04E5B">
              <w:rPr>
                <w:lang w:val="es-ES"/>
              </w:rPr>
              <w:t xml:space="preserve"> erros, </w:t>
            </w:r>
            <w:proofErr w:type="spellStart"/>
            <w:r w:rsidRPr="00C04E5B">
              <w:rPr>
                <w:lang w:val="es-ES"/>
              </w:rPr>
              <w:t>executa</w:t>
            </w:r>
            <w:proofErr w:type="spellEnd"/>
            <w:r w:rsidRPr="00C04E5B">
              <w:rPr>
                <w:lang w:val="es-ES"/>
              </w:rPr>
              <w:t xml:space="preserve"> a danza </w:t>
            </w:r>
            <w:proofErr w:type="gramStart"/>
            <w:r w:rsidRPr="00C04E5B">
              <w:rPr>
                <w:lang w:val="es-ES"/>
              </w:rPr>
              <w:t>correctamente</w:t>
            </w:r>
            <w:proofErr w:type="gramEnd"/>
            <w:r w:rsidRPr="00C04E5B">
              <w:rPr>
                <w:lang w:val="es-ES"/>
              </w:rPr>
              <w:t xml:space="preserve"> pero con </w:t>
            </w:r>
            <w:proofErr w:type="spellStart"/>
            <w:r w:rsidRPr="00C04E5B">
              <w:rPr>
                <w:lang w:val="es-ES"/>
              </w:rPr>
              <w:t>pouca</w:t>
            </w:r>
            <w:proofErr w:type="spellEnd"/>
            <w:r w:rsidRPr="00C04E5B">
              <w:rPr>
                <w:lang w:val="es-ES"/>
              </w:rPr>
              <w:t xml:space="preserve"> </w:t>
            </w:r>
            <w:proofErr w:type="spellStart"/>
            <w:r w:rsidRPr="00C04E5B">
              <w:rPr>
                <w:lang w:val="es-ES"/>
              </w:rPr>
              <w:t>expresividade</w:t>
            </w:r>
            <w:proofErr w:type="spellEnd"/>
            <w:r w:rsidRPr="00C04E5B">
              <w:rPr>
                <w:lang w:val="es-ES"/>
              </w:rPr>
              <w:t>.</w:t>
            </w:r>
          </w:p>
        </w:tc>
        <w:tc>
          <w:tcPr>
            <w:tcW w:w="1728" w:type="dxa"/>
          </w:tcPr>
          <w:p w14:paraId="3E1B3C13" w14:textId="77777777" w:rsidR="008F5380" w:rsidRPr="00C04E5B" w:rsidRDefault="00000000">
            <w:pPr>
              <w:rPr>
                <w:lang w:val="es-ES"/>
              </w:rPr>
            </w:pPr>
            <w:r w:rsidRPr="00C04E5B">
              <w:rPr>
                <w:lang w:val="es-ES"/>
              </w:rPr>
              <w:t xml:space="preserve">Ten dificultades para seguir o ritmo </w:t>
            </w:r>
            <w:proofErr w:type="gramStart"/>
            <w:r w:rsidRPr="00C04E5B">
              <w:rPr>
                <w:lang w:val="es-ES"/>
              </w:rPr>
              <w:t>e</w:t>
            </w:r>
            <w:proofErr w:type="gramEnd"/>
            <w:r w:rsidRPr="00C04E5B">
              <w:rPr>
                <w:lang w:val="es-ES"/>
              </w:rPr>
              <w:t xml:space="preserve"> necesita </w:t>
            </w:r>
            <w:proofErr w:type="spellStart"/>
            <w:r w:rsidRPr="00C04E5B">
              <w:rPr>
                <w:lang w:val="es-ES"/>
              </w:rPr>
              <w:t>moita</w:t>
            </w:r>
            <w:proofErr w:type="spellEnd"/>
            <w:r w:rsidRPr="00C04E5B">
              <w:rPr>
                <w:lang w:val="es-ES"/>
              </w:rPr>
              <w:t xml:space="preserve"> guía para </w:t>
            </w:r>
            <w:proofErr w:type="spellStart"/>
            <w:r w:rsidRPr="00C04E5B">
              <w:rPr>
                <w:lang w:val="es-ES"/>
              </w:rPr>
              <w:t>executar</w:t>
            </w:r>
            <w:proofErr w:type="spellEnd"/>
            <w:r w:rsidRPr="00C04E5B">
              <w:rPr>
                <w:lang w:val="es-ES"/>
              </w:rPr>
              <w:t xml:space="preserve"> os </w:t>
            </w:r>
            <w:proofErr w:type="spellStart"/>
            <w:r w:rsidRPr="00C04E5B">
              <w:rPr>
                <w:lang w:val="es-ES"/>
              </w:rPr>
              <w:t>movementos</w:t>
            </w:r>
            <w:proofErr w:type="spellEnd"/>
            <w:r w:rsidRPr="00C04E5B">
              <w:rPr>
                <w:lang w:val="es-ES"/>
              </w:rPr>
              <w:t>.</w:t>
            </w:r>
          </w:p>
        </w:tc>
        <w:tc>
          <w:tcPr>
            <w:tcW w:w="1773" w:type="dxa"/>
          </w:tcPr>
          <w:p w14:paraId="35DC6976" w14:textId="77777777" w:rsidR="008F5380" w:rsidRPr="00C04E5B" w:rsidRDefault="00000000">
            <w:pPr>
              <w:rPr>
                <w:lang w:val="es-ES"/>
              </w:rPr>
            </w:pPr>
            <w:r w:rsidRPr="00C04E5B">
              <w:rPr>
                <w:lang w:val="es-ES"/>
              </w:rPr>
              <w:t xml:space="preserve">Non </w:t>
            </w:r>
            <w:proofErr w:type="spellStart"/>
            <w:r w:rsidRPr="00C04E5B">
              <w:rPr>
                <w:lang w:val="es-ES"/>
              </w:rPr>
              <w:t>segue</w:t>
            </w:r>
            <w:proofErr w:type="spellEnd"/>
            <w:r w:rsidRPr="00C04E5B">
              <w:rPr>
                <w:lang w:val="es-ES"/>
              </w:rPr>
              <w:t xml:space="preserve"> o pulso </w:t>
            </w:r>
            <w:proofErr w:type="spellStart"/>
            <w:r w:rsidRPr="00C04E5B">
              <w:rPr>
                <w:lang w:val="es-ES"/>
              </w:rPr>
              <w:t>nin</w:t>
            </w:r>
            <w:proofErr w:type="spellEnd"/>
            <w:r w:rsidRPr="00C04E5B">
              <w:rPr>
                <w:lang w:val="es-ES"/>
              </w:rPr>
              <w:t xml:space="preserve"> os </w:t>
            </w:r>
            <w:proofErr w:type="spellStart"/>
            <w:r w:rsidRPr="00C04E5B">
              <w:rPr>
                <w:lang w:val="es-ES"/>
              </w:rPr>
              <w:t>movementos</w:t>
            </w:r>
            <w:proofErr w:type="spellEnd"/>
            <w:r w:rsidRPr="00C04E5B">
              <w:rPr>
                <w:lang w:val="es-ES"/>
              </w:rPr>
              <w:t xml:space="preserve"> correctamente, </w:t>
            </w:r>
            <w:proofErr w:type="spellStart"/>
            <w:r w:rsidRPr="00C04E5B">
              <w:rPr>
                <w:lang w:val="es-ES"/>
              </w:rPr>
              <w:t>amosando</w:t>
            </w:r>
            <w:proofErr w:type="spellEnd"/>
            <w:r w:rsidRPr="00C04E5B">
              <w:rPr>
                <w:lang w:val="es-ES"/>
              </w:rPr>
              <w:t xml:space="preserve"> descoordinación </w:t>
            </w:r>
            <w:proofErr w:type="spellStart"/>
            <w:r w:rsidRPr="00C04E5B">
              <w:rPr>
                <w:lang w:val="es-ES"/>
              </w:rPr>
              <w:t>ou</w:t>
            </w:r>
            <w:proofErr w:type="spellEnd"/>
            <w:r w:rsidRPr="00C04E5B">
              <w:rPr>
                <w:lang w:val="es-ES"/>
              </w:rPr>
              <w:t xml:space="preserve"> falta de interese.</w:t>
            </w:r>
          </w:p>
        </w:tc>
      </w:tr>
      <w:tr w:rsidR="00C04E5B" w:rsidRPr="00C04E5B" w14:paraId="57C51E92" w14:textId="77777777" w:rsidTr="003657B5">
        <w:tc>
          <w:tcPr>
            <w:tcW w:w="1728" w:type="dxa"/>
          </w:tcPr>
          <w:p w14:paraId="592ADD1B" w14:textId="4A8E8493" w:rsidR="00C04E5B" w:rsidRPr="00C04E5B" w:rsidRDefault="00C04E5B">
            <w:pPr>
              <w:rPr>
                <w:lang w:val="es-ES"/>
              </w:rPr>
            </w:pPr>
            <w:r>
              <w:t>📝</w:t>
            </w:r>
            <w:r w:rsidRPr="00C04E5B">
              <w:rPr>
                <w:lang w:val="es-ES"/>
              </w:rPr>
              <w:t xml:space="preserve"> Diario anecdótico:</w:t>
            </w:r>
            <w:r w:rsidRPr="00C04E5B">
              <w:rPr>
                <w:lang w:val="es-ES"/>
              </w:rPr>
              <w:br/>
            </w:r>
          </w:p>
        </w:tc>
        <w:tc>
          <w:tcPr>
            <w:tcW w:w="6957" w:type="dxa"/>
            <w:gridSpan w:val="4"/>
          </w:tcPr>
          <w:p w14:paraId="1BAFD91A" w14:textId="77777777" w:rsidR="00C04E5B" w:rsidRDefault="00C04E5B">
            <w:pPr>
              <w:rPr>
                <w:lang w:val="es-ES"/>
              </w:rPr>
            </w:pPr>
          </w:p>
          <w:p w14:paraId="612FC453" w14:textId="77777777" w:rsidR="00C04E5B" w:rsidRDefault="00C04E5B">
            <w:pPr>
              <w:rPr>
                <w:lang w:val="es-ES"/>
              </w:rPr>
            </w:pPr>
          </w:p>
          <w:p w14:paraId="049EAAF3" w14:textId="77777777" w:rsidR="00C04E5B" w:rsidRDefault="00C04E5B">
            <w:pPr>
              <w:rPr>
                <w:lang w:val="es-ES"/>
              </w:rPr>
            </w:pPr>
          </w:p>
          <w:p w14:paraId="4B069D15" w14:textId="77777777" w:rsidR="00C04E5B" w:rsidRPr="00C04E5B" w:rsidRDefault="00C04E5B">
            <w:pPr>
              <w:rPr>
                <w:lang w:val="es-ES"/>
              </w:rPr>
            </w:pPr>
          </w:p>
        </w:tc>
      </w:tr>
      <w:tr w:rsidR="008F5380" w:rsidRPr="00C04E5B" w14:paraId="1E7A336C" w14:textId="77777777" w:rsidTr="00C04E5B">
        <w:tc>
          <w:tcPr>
            <w:tcW w:w="1728" w:type="dxa"/>
          </w:tcPr>
          <w:p w14:paraId="4032AF1D" w14:textId="77777777" w:rsidR="008F5380" w:rsidRPr="00C04E5B" w:rsidRDefault="00000000">
            <w:pPr>
              <w:rPr>
                <w:lang w:val="es-ES"/>
              </w:rPr>
            </w:pPr>
            <w:r w:rsidRPr="00C04E5B">
              <w:rPr>
                <w:lang w:val="es-ES"/>
              </w:rPr>
              <w:t>2</w:t>
            </w:r>
            <w:r>
              <w:t>️</w:t>
            </w:r>
            <w:r w:rsidRPr="00C04E5B">
              <w:rPr>
                <w:lang w:val="es-ES"/>
              </w:rPr>
              <w:t xml:space="preserve">⃣ CA6.6. Comprensión e aplicación da </w:t>
            </w:r>
            <w:proofErr w:type="spellStart"/>
            <w:r w:rsidRPr="00C04E5B">
              <w:rPr>
                <w:lang w:val="es-ES"/>
              </w:rPr>
              <w:t>linguaxe</w:t>
            </w:r>
            <w:proofErr w:type="spellEnd"/>
            <w:r w:rsidRPr="00C04E5B">
              <w:rPr>
                <w:lang w:val="es-ES"/>
              </w:rPr>
              <w:t xml:space="preserve"> musical a través dos pictogramas</w:t>
            </w:r>
            <w:r w:rsidRPr="00C04E5B">
              <w:rPr>
                <w:lang w:val="es-ES"/>
              </w:rPr>
              <w:br/>
              <w:t xml:space="preserve">(Usa os </w:t>
            </w:r>
            <w:proofErr w:type="spellStart"/>
            <w:r w:rsidRPr="00C04E5B">
              <w:rPr>
                <w:lang w:val="es-ES"/>
              </w:rPr>
              <w:t>pictos</w:t>
            </w:r>
            <w:proofErr w:type="spellEnd"/>
            <w:r w:rsidRPr="00C04E5B">
              <w:rPr>
                <w:lang w:val="es-ES"/>
              </w:rPr>
              <w:t xml:space="preserve"> de pan e </w:t>
            </w:r>
            <w:proofErr w:type="spellStart"/>
            <w:r w:rsidRPr="00C04E5B">
              <w:rPr>
                <w:lang w:val="es-ES"/>
              </w:rPr>
              <w:t>queixo</w:t>
            </w:r>
            <w:proofErr w:type="spellEnd"/>
            <w:r w:rsidRPr="00C04E5B">
              <w:rPr>
                <w:lang w:val="es-ES"/>
              </w:rPr>
              <w:t xml:space="preserve"> para interpretar ritmos </w:t>
            </w:r>
            <w:proofErr w:type="gramStart"/>
            <w:r w:rsidRPr="00C04E5B">
              <w:rPr>
                <w:lang w:val="es-ES"/>
              </w:rPr>
              <w:t>e</w:t>
            </w:r>
            <w:proofErr w:type="gramEnd"/>
            <w:r w:rsidRPr="00C04E5B">
              <w:rPr>
                <w:lang w:val="es-ES"/>
              </w:rPr>
              <w:t xml:space="preserve"> coordinar </w:t>
            </w:r>
            <w:proofErr w:type="spellStart"/>
            <w:r w:rsidRPr="00C04E5B">
              <w:rPr>
                <w:lang w:val="es-ES"/>
              </w:rPr>
              <w:t>movementos</w:t>
            </w:r>
            <w:proofErr w:type="spellEnd"/>
            <w:r w:rsidRPr="00C04E5B">
              <w:rPr>
                <w:lang w:val="es-ES"/>
              </w:rPr>
              <w:t>)</w:t>
            </w:r>
          </w:p>
        </w:tc>
        <w:tc>
          <w:tcPr>
            <w:tcW w:w="1728" w:type="dxa"/>
          </w:tcPr>
          <w:p w14:paraId="7374D0D6" w14:textId="77777777" w:rsidR="008F5380" w:rsidRPr="00C04E5B" w:rsidRDefault="00000000">
            <w:pPr>
              <w:rPr>
                <w:lang w:val="es-ES"/>
              </w:rPr>
            </w:pPr>
            <w:r w:rsidRPr="00C04E5B">
              <w:rPr>
                <w:lang w:val="es-ES"/>
              </w:rPr>
              <w:t xml:space="preserve">Identifica correctamente os </w:t>
            </w:r>
            <w:proofErr w:type="spellStart"/>
            <w:r w:rsidRPr="00C04E5B">
              <w:rPr>
                <w:lang w:val="es-ES"/>
              </w:rPr>
              <w:t>pictos</w:t>
            </w:r>
            <w:proofErr w:type="spellEnd"/>
            <w:r w:rsidRPr="00C04E5B">
              <w:rPr>
                <w:lang w:val="es-ES"/>
              </w:rPr>
              <w:t xml:space="preserve"> e </w:t>
            </w:r>
            <w:proofErr w:type="spellStart"/>
            <w:r w:rsidRPr="00C04E5B">
              <w:rPr>
                <w:lang w:val="es-ES"/>
              </w:rPr>
              <w:t>execútaos</w:t>
            </w:r>
            <w:proofErr w:type="spellEnd"/>
            <w:r w:rsidRPr="00C04E5B">
              <w:rPr>
                <w:lang w:val="es-ES"/>
              </w:rPr>
              <w:t xml:space="preserve"> con precisión </w:t>
            </w:r>
            <w:proofErr w:type="spellStart"/>
            <w:r w:rsidRPr="00C04E5B">
              <w:rPr>
                <w:lang w:val="es-ES"/>
              </w:rPr>
              <w:t>na</w:t>
            </w:r>
            <w:proofErr w:type="spellEnd"/>
            <w:r w:rsidRPr="00C04E5B">
              <w:rPr>
                <w:lang w:val="es-ES"/>
              </w:rPr>
              <w:t xml:space="preserve"> percusión </w:t>
            </w:r>
            <w:proofErr w:type="gramStart"/>
            <w:r w:rsidRPr="00C04E5B">
              <w:rPr>
                <w:lang w:val="es-ES"/>
              </w:rPr>
              <w:t>e</w:t>
            </w:r>
            <w:proofErr w:type="gramEnd"/>
            <w:r w:rsidRPr="00C04E5B">
              <w:rPr>
                <w:lang w:val="es-ES"/>
              </w:rPr>
              <w:t xml:space="preserve"> danza.</w:t>
            </w:r>
          </w:p>
        </w:tc>
        <w:tc>
          <w:tcPr>
            <w:tcW w:w="1728" w:type="dxa"/>
          </w:tcPr>
          <w:p w14:paraId="637C91C2" w14:textId="77777777" w:rsidR="008F5380" w:rsidRPr="00C04E5B" w:rsidRDefault="00000000">
            <w:pPr>
              <w:rPr>
                <w:lang w:val="es-ES"/>
              </w:rPr>
            </w:pPr>
            <w:proofErr w:type="spellStart"/>
            <w:r w:rsidRPr="00C04E5B">
              <w:rPr>
                <w:lang w:val="es-ES"/>
              </w:rPr>
              <w:t>Recoñece</w:t>
            </w:r>
            <w:proofErr w:type="spellEnd"/>
            <w:r w:rsidRPr="00C04E5B">
              <w:rPr>
                <w:lang w:val="es-ES"/>
              </w:rPr>
              <w:t xml:space="preserve"> os </w:t>
            </w:r>
            <w:proofErr w:type="spellStart"/>
            <w:r w:rsidRPr="00C04E5B">
              <w:rPr>
                <w:lang w:val="es-ES"/>
              </w:rPr>
              <w:t>pictos</w:t>
            </w:r>
            <w:proofErr w:type="spellEnd"/>
            <w:r w:rsidRPr="00C04E5B">
              <w:rPr>
                <w:lang w:val="es-ES"/>
              </w:rPr>
              <w:t xml:space="preserve"> e </w:t>
            </w:r>
            <w:proofErr w:type="spellStart"/>
            <w:r w:rsidRPr="00C04E5B">
              <w:rPr>
                <w:lang w:val="es-ES"/>
              </w:rPr>
              <w:t>segue</w:t>
            </w:r>
            <w:proofErr w:type="spellEnd"/>
            <w:r w:rsidRPr="00C04E5B">
              <w:rPr>
                <w:lang w:val="es-ES"/>
              </w:rPr>
              <w:t xml:space="preserve"> os ritmos con </w:t>
            </w:r>
            <w:proofErr w:type="spellStart"/>
            <w:r w:rsidRPr="00C04E5B">
              <w:rPr>
                <w:lang w:val="es-ES"/>
              </w:rPr>
              <w:t>pequenos</w:t>
            </w:r>
            <w:proofErr w:type="spellEnd"/>
            <w:r w:rsidRPr="00C04E5B">
              <w:rPr>
                <w:lang w:val="es-ES"/>
              </w:rPr>
              <w:t xml:space="preserve"> erros.</w:t>
            </w:r>
          </w:p>
        </w:tc>
        <w:tc>
          <w:tcPr>
            <w:tcW w:w="1728" w:type="dxa"/>
          </w:tcPr>
          <w:p w14:paraId="3CF0AE99" w14:textId="77777777" w:rsidR="008F5380" w:rsidRPr="00C04E5B" w:rsidRDefault="00000000">
            <w:pPr>
              <w:rPr>
                <w:lang w:val="es-ES"/>
              </w:rPr>
            </w:pPr>
            <w:r w:rsidRPr="00C04E5B">
              <w:rPr>
                <w:lang w:val="es-ES"/>
              </w:rPr>
              <w:t xml:space="preserve">Ten dificultades para relacionar os </w:t>
            </w:r>
            <w:proofErr w:type="spellStart"/>
            <w:r w:rsidRPr="00C04E5B">
              <w:rPr>
                <w:lang w:val="es-ES"/>
              </w:rPr>
              <w:t>pictos</w:t>
            </w:r>
            <w:proofErr w:type="spellEnd"/>
            <w:r w:rsidRPr="00C04E5B">
              <w:rPr>
                <w:lang w:val="es-ES"/>
              </w:rPr>
              <w:t xml:space="preserve"> cos ritmos </w:t>
            </w:r>
            <w:proofErr w:type="gramStart"/>
            <w:r w:rsidRPr="00C04E5B">
              <w:rPr>
                <w:lang w:val="es-ES"/>
              </w:rPr>
              <w:t>e</w:t>
            </w:r>
            <w:proofErr w:type="gramEnd"/>
            <w:r w:rsidRPr="00C04E5B">
              <w:rPr>
                <w:lang w:val="es-ES"/>
              </w:rPr>
              <w:t xml:space="preserve"> precisa </w:t>
            </w:r>
            <w:proofErr w:type="spellStart"/>
            <w:r w:rsidRPr="00C04E5B">
              <w:rPr>
                <w:lang w:val="es-ES"/>
              </w:rPr>
              <w:t>axuda</w:t>
            </w:r>
            <w:proofErr w:type="spellEnd"/>
            <w:r w:rsidRPr="00C04E5B">
              <w:rPr>
                <w:lang w:val="es-ES"/>
              </w:rPr>
              <w:t xml:space="preserve"> constante.</w:t>
            </w:r>
          </w:p>
        </w:tc>
        <w:tc>
          <w:tcPr>
            <w:tcW w:w="1773" w:type="dxa"/>
          </w:tcPr>
          <w:p w14:paraId="7866E55E" w14:textId="77777777" w:rsidR="008F5380" w:rsidRPr="00C04E5B" w:rsidRDefault="00000000">
            <w:pPr>
              <w:rPr>
                <w:lang w:val="es-ES"/>
              </w:rPr>
            </w:pPr>
            <w:r w:rsidRPr="00C04E5B">
              <w:rPr>
                <w:lang w:val="es-ES"/>
              </w:rPr>
              <w:t xml:space="preserve">Non comprende a relación entre os </w:t>
            </w:r>
            <w:proofErr w:type="spellStart"/>
            <w:r w:rsidRPr="00C04E5B">
              <w:rPr>
                <w:lang w:val="es-ES"/>
              </w:rPr>
              <w:t>pictos</w:t>
            </w:r>
            <w:proofErr w:type="spellEnd"/>
            <w:r w:rsidRPr="00C04E5B">
              <w:rPr>
                <w:lang w:val="es-ES"/>
              </w:rPr>
              <w:t xml:space="preserve"> e os ritmos, non </w:t>
            </w:r>
            <w:proofErr w:type="spellStart"/>
            <w:r w:rsidRPr="00C04E5B">
              <w:rPr>
                <w:lang w:val="es-ES"/>
              </w:rPr>
              <w:t>segue</w:t>
            </w:r>
            <w:proofErr w:type="spellEnd"/>
            <w:r w:rsidRPr="00C04E5B">
              <w:rPr>
                <w:lang w:val="es-ES"/>
              </w:rPr>
              <w:t xml:space="preserve"> as </w:t>
            </w:r>
            <w:proofErr w:type="spellStart"/>
            <w:r w:rsidRPr="00C04E5B">
              <w:rPr>
                <w:lang w:val="es-ES"/>
              </w:rPr>
              <w:t>instrucións</w:t>
            </w:r>
            <w:proofErr w:type="spellEnd"/>
            <w:r w:rsidRPr="00C04E5B">
              <w:rPr>
                <w:lang w:val="es-ES"/>
              </w:rPr>
              <w:t>.</w:t>
            </w:r>
          </w:p>
        </w:tc>
      </w:tr>
      <w:tr w:rsidR="00C04E5B" w:rsidRPr="00C04E5B" w14:paraId="1C9F039F" w14:textId="77777777" w:rsidTr="00E66635">
        <w:tc>
          <w:tcPr>
            <w:tcW w:w="1728" w:type="dxa"/>
          </w:tcPr>
          <w:p w14:paraId="51137BD8" w14:textId="1BFB5A20" w:rsidR="00C04E5B" w:rsidRPr="00C04E5B" w:rsidRDefault="00C04E5B">
            <w:pPr>
              <w:rPr>
                <w:lang w:val="es-ES"/>
              </w:rPr>
            </w:pPr>
            <w:r>
              <w:t>📝</w:t>
            </w:r>
            <w:r w:rsidRPr="00C04E5B">
              <w:rPr>
                <w:lang w:val="es-ES"/>
              </w:rPr>
              <w:t xml:space="preserve"> Diario anecdótico:</w:t>
            </w:r>
            <w:r w:rsidRPr="00C04E5B">
              <w:rPr>
                <w:lang w:val="es-ES"/>
              </w:rPr>
              <w:br/>
            </w:r>
          </w:p>
        </w:tc>
        <w:tc>
          <w:tcPr>
            <w:tcW w:w="6957" w:type="dxa"/>
            <w:gridSpan w:val="4"/>
          </w:tcPr>
          <w:p w14:paraId="315DFEE3" w14:textId="77777777" w:rsidR="00C04E5B" w:rsidRDefault="00C04E5B">
            <w:pPr>
              <w:rPr>
                <w:lang w:val="es-ES"/>
              </w:rPr>
            </w:pPr>
          </w:p>
          <w:p w14:paraId="1708813C" w14:textId="77777777" w:rsidR="00C04E5B" w:rsidRDefault="00C04E5B">
            <w:pPr>
              <w:rPr>
                <w:lang w:val="es-ES"/>
              </w:rPr>
            </w:pPr>
          </w:p>
          <w:p w14:paraId="46BE5E60" w14:textId="77777777" w:rsidR="00C04E5B" w:rsidRDefault="00C04E5B">
            <w:pPr>
              <w:rPr>
                <w:lang w:val="es-ES"/>
              </w:rPr>
            </w:pPr>
          </w:p>
          <w:p w14:paraId="06844D88" w14:textId="77777777" w:rsidR="00C04E5B" w:rsidRPr="00C04E5B" w:rsidRDefault="00C04E5B">
            <w:pPr>
              <w:rPr>
                <w:lang w:val="es-ES"/>
              </w:rPr>
            </w:pPr>
          </w:p>
        </w:tc>
      </w:tr>
    </w:tbl>
    <w:p w14:paraId="1B5A9A7E" w14:textId="5610D543" w:rsidR="008F5380" w:rsidRPr="00C04E5B" w:rsidRDefault="00000000">
      <w:pPr>
        <w:rPr>
          <w:lang w:val="es-ES"/>
        </w:rPr>
      </w:pPr>
      <w:proofErr w:type="spellStart"/>
      <w:r w:rsidRPr="00C04E5B">
        <w:rPr>
          <w:lang w:val="es-ES"/>
        </w:rPr>
        <w:lastRenderedPageBreak/>
        <w:t>Instrucións</w:t>
      </w:r>
      <w:proofErr w:type="spellEnd"/>
      <w:r w:rsidRPr="00C04E5B">
        <w:rPr>
          <w:lang w:val="es-ES"/>
        </w:rPr>
        <w:t xml:space="preserve"> de uso:</w:t>
      </w:r>
    </w:p>
    <w:p w14:paraId="7DE5A24B" w14:textId="77777777" w:rsidR="008F5380" w:rsidRPr="00C04E5B" w:rsidRDefault="00000000">
      <w:pPr>
        <w:rPr>
          <w:lang w:val="es-ES"/>
        </w:rPr>
      </w:pPr>
      <w:r w:rsidRPr="00C04E5B">
        <w:rPr>
          <w:lang w:val="es-ES"/>
        </w:rPr>
        <w:t xml:space="preserve">- Avaliar durante as </w:t>
      </w:r>
      <w:proofErr w:type="spellStart"/>
      <w:r w:rsidRPr="00C04E5B">
        <w:rPr>
          <w:lang w:val="es-ES"/>
        </w:rPr>
        <w:t>sesións</w:t>
      </w:r>
      <w:proofErr w:type="spellEnd"/>
      <w:r w:rsidRPr="00C04E5B">
        <w:rPr>
          <w:lang w:val="es-ES"/>
        </w:rPr>
        <w:t xml:space="preserve"> prácticas de percusión corporal </w:t>
      </w:r>
      <w:proofErr w:type="gramStart"/>
      <w:r w:rsidRPr="00C04E5B">
        <w:rPr>
          <w:lang w:val="es-ES"/>
        </w:rPr>
        <w:t>e</w:t>
      </w:r>
      <w:proofErr w:type="gramEnd"/>
      <w:r w:rsidRPr="00C04E5B">
        <w:rPr>
          <w:lang w:val="es-ES"/>
        </w:rPr>
        <w:t xml:space="preserve"> danza.</w:t>
      </w:r>
    </w:p>
    <w:p w14:paraId="6D90253C" w14:textId="77777777" w:rsidR="008F5380" w:rsidRPr="00C04E5B" w:rsidRDefault="00000000">
      <w:pPr>
        <w:rPr>
          <w:lang w:val="es-ES"/>
        </w:rPr>
      </w:pPr>
      <w:r w:rsidRPr="00C04E5B">
        <w:rPr>
          <w:lang w:val="es-ES"/>
        </w:rPr>
        <w:t xml:space="preserve">- Anotar </w:t>
      </w:r>
      <w:proofErr w:type="spellStart"/>
      <w:r w:rsidRPr="00C04E5B">
        <w:rPr>
          <w:lang w:val="es-ES"/>
        </w:rPr>
        <w:t>observacións</w:t>
      </w:r>
      <w:proofErr w:type="spellEnd"/>
      <w:r w:rsidRPr="00C04E5B">
        <w:rPr>
          <w:lang w:val="es-ES"/>
        </w:rPr>
        <w:t xml:space="preserve"> relevantes nos </w:t>
      </w:r>
      <w:proofErr w:type="spellStart"/>
      <w:r w:rsidRPr="00C04E5B">
        <w:rPr>
          <w:lang w:val="es-ES"/>
        </w:rPr>
        <w:t>espazos</w:t>
      </w:r>
      <w:proofErr w:type="spellEnd"/>
      <w:r w:rsidRPr="00C04E5B">
        <w:rPr>
          <w:lang w:val="es-ES"/>
        </w:rPr>
        <w:t xml:space="preserve"> de "Diario anecdótico" para cada criterio.</w:t>
      </w:r>
    </w:p>
    <w:p w14:paraId="4DF150BA" w14:textId="00FBD9BA" w:rsidR="008F5380" w:rsidRPr="00C04E5B" w:rsidRDefault="00000000">
      <w:pPr>
        <w:rPr>
          <w:lang w:val="es-ES"/>
        </w:rPr>
      </w:pPr>
      <w:r w:rsidRPr="00C04E5B">
        <w:rPr>
          <w:lang w:val="es-ES"/>
        </w:rPr>
        <w:t xml:space="preserve">- Referenciar esta rúbrica </w:t>
      </w:r>
      <w:proofErr w:type="spellStart"/>
      <w:r w:rsidRPr="00C04E5B">
        <w:rPr>
          <w:lang w:val="es-ES"/>
        </w:rPr>
        <w:t>na</w:t>
      </w:r>
      <w:proofErr w:type="spellEnd"/>
      <w:r w:rsidRPr="00C04E5B">
        <w:rPr>
          <w:lang w:val="es-ES"/>
        </w:rPr>
        <w:t xml:space="preserve"> </w:t>
      </w:r>
      <w:r w:rsidR="00C04E5B">
        <w:rPr>
          <w:lang w:val="es-ES"/>
        </w:rPr>
        <w:t>RÚBRICA DE AVALIACIÓN FINAL</w:t>
      </w:r>
      <w:r w:rsidRPr="00C04E5B">
        <w:rPr>
          <w:lang w:val="es-ES"/>
        </w:rPr>
        <w:t xml:space="preserve"> do alumnado para CA6.2 (apartado 1</w:t>
      </w:r>
      <w:r>
        <w:t>️</w:t>
      </w:r>
      <w:r w:rsidRPr="00C04E5B">
        <w:rPr>
          <w:lang w:val="es-ES"/>
        </w:rPr>
        <w:t>⃣) e CA6.6 (apartado 2</w:t>
      </w:r>
      <w:r>
        <w:t>️</w:t>
      </w:r>
      <w:r w:rsidRPr="00C04E5B">
        <w:rPr>
          <w:lang w:val="es-ES"/>
        </w:rPr>
        <w:t>⃣).</w:t>
      </w:r>
      <w:r w:rsidRPr="00C04E5B">
        <w:rPr>
          <w:lang w:val="es-ES"/>
        </w:rPr>
        <w:br/>
      </w:r>
    </w:p>
    <w:p w14:paraId="3DB2D8FF" w14:textId="77777777" w:rsidR="008F5380" w:rsidRDefault="00000000">
      <w:r>
        <w:t xml:space="preserve">**Observacións </w:t>
      </w:r>
      <w:proofErr w:type="gramStart"/>
      <w:r>
        <w:t>xerais:*</w:t>
      </w:r>
      <w:proofErr w:type="gramEnd"/>
      <w:r>
        <w:t>*</w:t>
      </w:r>
    </w:p>
    <w:p w14:paraId="113B77EB" w14:textId="77777777" w:rsidR="008F5380" w:rsidRDefault="00000000">
      <w:r>
        <w:t>__________________________________________________________________________________________</w:t>
      </w:r>
    </w:p>
    <w:p w14:paraId="31743E93" w14:textId="77777777" w:rsidR="008F5380" w:rsidRDefault="00000000">
      <w:r>
        <w:t>__________________________________________________________________________________________</w:t>
      </w:r>
    </w:p>
    <w:p w14:paraId="53915CD3" w14:textId="77777777" w:rsidR="008F5380" w:rsidRDefault="00000000">
      <w:r>
        <w:t>__________________________________________________________________________________________</w:t>
      </w:r>
    </w:p>
    <w:sectPr w:rsidR="008F538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9945621">
    <w:abstractNumId w:val="8"/>
  </w:num>
  <w:num w:numId="2" w16cid:durableId="2079747440">
    <w:abstractNumId w:val="6"/>
  </w:num>
  <w:num w:numId="3" w16cid:durableId="306738720">
    <w:abstractNumId w:val="5"/>
  </w:num>
  <w:num w:numId="4" w16cid:durableId="26220079">
    <w:abstractNumId w:val="4"/>
  </w:num>
  <w:num w:numId="5" w16cid:durableId="1639066051">
    <w:abstractNumId w:val="7"/>
  </w:num>
  <w:num w:numId="6" w16cid:durableId="190806812">
    <w:abstractNumId w:val="3"/>
  </w:num>
  <w:num w:numId="7" w16cid:durableId="1135564602">
    <w:abstractNumId w:val="2"/>
  </w:num>
  <w:num w:numId="8" w16cid:durableId="375785077">
    <w:abstractNumId w:val="1"/>
  </w:num>
  <w:num w:numId="9" w16cid:durableId="1151364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24167"/>
    <w:rsid w:val="008F5380"/>
    <w:rsid w:val="00AA1D8D"/>
    <w:rsid w:val="00B47730"/>
    <w:rsid w:val="00C04E5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5723A0"/>
  <w14:defaultImageDpi w14:val="300"/>
  <w15:docId w15:val="{233A4CC3-2B3C-4643-8A27-89F30B9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2025-03-10T12:41:00Z</dcterms:created>
  <dcterms:modified xsi:type="dcterms:W3CDTF">2025-03-10T12:41:00Z</dcterms:modified>
  <cp:category/>
</cp:coreProperties>
</file>